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01611" name="01a05696-95c3-758a-9cbc-f422ea75f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188460" name="01a05696-95c3-758a-9cbc-f422ea75f37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509113" name="01a05696-b1f8-705b-9b02-9b1d838162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740847" name="01a05696-b1f8-705b-9b02-9b1d838162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887171" name="01a056af-f727-72b2-8273-af5c000f6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193192" name="01a056af-f727-72b2-8273-af5c000f6a2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329442" name="01a056b0-073e-7f4e-8b62-ccb037520e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58007" name="01a056b0-073e-7f4e-8b62-ccb037520ed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851554" name="01a056c3-2891-7313-86bb-dfe66cf5b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315496" name="01a056c3-2891-7313-86bb-dfe66cf5b3a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625178" name="01a056c3-3fff-7f40-83d4-7bbe0d800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263331" name="01a056c3-3fff-7f40-83d4-7bbe0d8003d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Plattenkleber/ 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816501" name="01a056c6-b183-79ba-b4ba-9bad17cb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6242" name="01a056c6-b183-79ba-b4ba-9bad17cb080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850283" name="01a056c6-d398-7fef-a4a7-a89366641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731786" name="01a056c6-d398-7fef-a4a7-a8936664187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619250" name="01a056dc-3cdd-742a-8aa4-99cdc7ecb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389082" name="01a056dc-3cdd-742a-8aa4-99cdc7ecbe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888265" name="01a056dc-5706-795a-be54-6c00b2e75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393789" name="01a056dc-5706-795a-be54-6c00b2e7571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106465" name="01a056de-81e2-7871-a518-2dfaeaf67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586432" name="01a056de-81e2-7871-a518-2dfaeaf677e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225610" name="01a056de-9d76-715e-8431-f7423236a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304341" name="01a056de-9d76-715e-8431-f7423236aba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428647" name="01a056ed-e5ff-76ad-b65b-f7bfd25d6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717047" name="01a056ed-e5ff-76ad-b65b-f7bfd25d673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522502" name="01a056ee-238b-70a8-a10b-b18a70bc8c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833772" name="01a056ee-238b-70a8-a10b-b18a70bc8cd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001776" name="01a056ef-59e6-708e-8050-b0e1c68f4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91921" name="01a056ef-59e6-708e-8050-b0e1c68f45e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952647" name="01a056ef-6860-79b9-990b-21bb64e414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914759" name="01a056ef-6860-79b9-990b-21bb64e4142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